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130584582" name="0df99d80-354a-11f0-90c0-013c3f906a2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87735558" name="0df99d80-354a-11f0-90c0-013c3f906a25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375898648" name="1f7022a0-354a-11f0-92d5-4f3ddcfd800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30136568" name="1f7022a0-354a-11f0-92d5-4f3ddcfd800f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79862758" name="44690270-354a-11f0-9cf8-b3f15a48429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84728008" name="44690270-354a-11f0-9cf8-b3f15a48429e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335029118" name="55b23600-354a-11f0-b0d8-63d700bb73b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38664585" name="55b23600-354a-11f0-b0d8-63d700bb73b4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Dusche / Bad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Plattekleber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423103129" name="e4aab490-354a-11f0-82b7-f3a0a0fb798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30620865" name="e4aab490-354a-11f0-82b7-f3a0a0fb798e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Dusche / Bad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256746105" name="fa7d19c0-354a-11f0-a885-19424aa1857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81056478" name="fa7d19c0-354a-11f0-a885-19424aa18577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Dusche / Bad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405527857" name="0bd51a60-354b-11f0-8321-3d049f7e935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38299617" name="0bd51a60-354b-11f0-8321-3d049f7e935e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11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Egglerstrasse 1b, 8117 Fällanden</w:t>
          </w:r>
        </w:p>
        <w:p>
          <w:pPr>
            <w:spacing w:before="0" w:after="0"/>
          </w:pPr>
          <w:r>
            <w:t>288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footer.xml" Type="http://schemas.openxmlformats.org/officeDocument/2006/relationships/footer" Id="rId11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